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355" w:rsidRDefault="00DD0355" w:rsidP="003C19FE">
      <w:pPr>
        <w:rPr>
          <w:b/>
          <w:bCs/>
          <w:sz w:val="40"/>
          <w:szCs w:val="40"/>
        </w:rPr>
      </w:pPr>
    </w:p>
    <w:p w:rsidR="003C19FE" w:rsidRPr="00FD0FAE" w:rsidRDefault="005A121C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3F47C1">
        <w:rPr>
          <w:b/>
          <w:bCs/>
          <w:sz w:val="40"/>
          <w:szCs w:val="40"/>
        </w:rPr>
        <w:t>8</w:t>
      </w:r>
      <w:r w:rsidR="006D24A4">
        <w:rPr>
          <w:b/>
          <w:bCs/>
          <w:sz w:val="40"/>
          <w:szCs w:val="40"/>
        </w:rPr>
        <w:t xml:space="preserve"> – </w:t>
      </w:r>
      <w:r w:rsidR="003C19FE" w:rsidRPr="00FD0FAE">
        <w:rPr>
          <w:b/>
          <w:bCs/>
          <w:sz w:val="40"/>
          <w:szCs w:val="40"/>
        </w:rPr>
        <w:t>Inschrijvingsbiljet</w:t>
      </w:r>
      <w:r w:rsidR="006D24A4">
        <w:rPr>
          <w:b/>
          <w:bCs/>
          <w:sz w:val="40"/>
          <w:szCs w:val="40"/>
        </w:rPr>
        <w:t xml:space="preserve"> </w:t>
      </w:r>
    </w:p>
    <w:p w:rsidR="00FD0FAE" w:rsidRDefault="00FD0FAE" w:rsidP="003C19FE"/>
    <w:p w:rsidR="003C19FE" w:rsidRPr="003C19FE" w:rsidRDefault="003C19FE" w:rsidP="003C19FE">
      <w:r w:rsidRPr="003C19FE">
        <w:t>De hierna te noemen inschrijver(s):</w:t>
      </w:r>
    </w:p>
    <w:p w:rsidR="00220940" w:rsidRDefault="00220940" w:rsidP="003C19FE"/>
    <w:p w:rsidR="00FD0FAE" w:rsidRDefault="003C19FE" w:rsidP="003C19FE">
      <w:r w:rsidRPr="003C19FE">
        <w:t xml:space="preserve">a.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FD0FAE" w:rsidRDefault="003C19FE" w:rsidP="003C19FE">
      <w:r w:rsidRPr="003C19FE">
        <w:t xml:space="preserve">b. _____________________________________________ </w:t>
      </w:r>
    </w:p>
    <w:p w:rsidR="00FD0FAE" w:rsidRDefault="003C19FE" w:rsidP="003C19FE">
      <w:r w:rsidRPr="003C19FE">
        <w:t xml:space="preserve">gevestigd te: _______________________________________ </w:t>
      </w:r>
    </w:p>
    <w:p w:rsidR="003C19FE" w:rsidRPr="003C19FE" w:rsidRDefault="003C19FE" w:rsidP="003C19FE">
      <w:r w:rsidRPr="003C19FE">
        <w:t>KVK-nummer ______________________________</w:t>
      </w:r>
    </w:p>
    <w:p w:rsidR="00220940" w:rsidRDefault="00220940" w:rsidP="003C19FE"/>
    <w:p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:rsidR="00FD0FAE" w:rsidRDefault="00FD0FAE" w:rsidP="003C19FE">
      <w:bookmarkStart w:id="0" w:name="_GoBack"/>
      <w:bookmarkEnd w:id="0"/>
    </w:p>
    <w:p w:rsidR="003C19FE" w:rsidRPr="003C19FE" w:rsidRDefault="003C19FE" w:rsidP="003C19FE">
      <w:r w:rsidRPr="003C19FE">
        <w:t>verklaart (verklaren) zich door ondertekening dezes bereid de opdracht voor:</w:t>
      </w:r>
    </w:p>
    <w:p w:rsidR="00220940" w:rsidRDefault="00220940" w:rsidP="003C19FE"/>
    <w:p w:rsidR="003F47C1" w:rsidRPr="001207B9" w:rsidRDefault="003F47C1" w:rsidP="003F47C1">
      <w:pPr>
        <w:rPr>
          <w:b/>
          <w:sz w:val="22"/>
          <w:szCs w:val="22"/>
        </w:rPr>
      </w:pPr>
      <w:r w:rsidRPr="00C96561">
        <w:rPr>
          <w:b/>
          <w:sz w:val="22"/>
          <w:szCs w:val="22"/>
        </w:rPr>
        <w:t>Calamiteitendienst</w:t>
      </w:r>
      <w:r>
        <w:rPr>
          <w:b/>
          <w:sz w:val="22"/>
          <w:szCs w:val="22"/>
        </w:rPr>
        <w:t>en</w:t>
      </w:r>
      <w:r w:rsidRPr="00C9656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– O.a. </w:t>
      </w:r>
      <w:r w:rsidRPr="00710A5D">
        <w:rPr>
          <w:b/>
          <w:sz w:val="22"/>
          <w:szCs w:val="22"/>
        </w:rPr>
        <w:t>Verwijderen van olie</w:t>
      </w:r>
      <w:r>
        <w:rPr>
          <w:b/>
          <w:sz w:val="22"/>
          <w:szCs w:val="22"/>
        </w:rPr>
        <w:t>,</w:t>
      </w:r>
      <w:r w:rsidRPr="00710A5D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chemicaliën en vet op de weg </w:t>
      </w:r>
    </w:p>
    <w:p w:rsidR="003F47C1" w:rsidRDefault="003F47C1" w:rsidP="003F47C1">
      <w:pPr>
        <w:rPr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AI2022-0117</w:t>
      </w:r>
    </w:p>
    <w:p w:rsidR="00FD0FAE" w:rsidRDefault="00FD0FAE" w:rsidP="003C19FE"/>
    <w:p w:rsidR="003C19FE" w:rsidRDefault="003C19FE" w:rsidP="003C19FE">
      <w:r w:rsidRPr="003C19FE">
        <w:t>uit te voeren voor een bedrag, de omzetbelasting daarin niet inbegrepen, van: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67491" w:rsidRPr="003C19FE" w:rsidRDefault="003C19FE" w:rsidP="003C19FE">
      <w:r w:rsidRPr="003C19FE">
        <w:t>__________________________________________ euro (bedrag in letters).</w:t>
      </w:r>
    </w:p>
    <w:p w:rsidR="00BE1DBE" w:rsidRDefault="00BE1DBE" w:rsidP="003C19FE"/>
    <w:p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:rsidR="00367491" w:rsidRPr="003C19FE" w:rsidRDefault="00367491" w:rsidP="003C19FE"/>
    <w:p w:rsidR="003C19FE" w:rsidRDefault="003C19FE" w:rsidP="003C19FE">
      <w:r w:rsidRPr="003C19FE">
        <w:t>__________________________________________ euro (bedrag in cijfers)</w:t>
      </w:r>
    </w:p>
    <w:p w:rsidR="00367491" w:rsidRPr="003C19FE" w:rsidRDefault="00367491" w:rsidP="003C19FE"/>
    <w:p w:rsidR="003C19FE" w:rsidRPr="003C19FE" w:rsidRDefault="003C19FE" w:rsidP="003C19FE">
      <w:r w:rsidRPr="003C19FE">
        <w:t>__________________________________________ euro (bedrag in letters).</w:t>
      </w:r>
    </w:p>
    <w:p w:rsidR="00FD0FAE" w:rsidRDefault="00FD0FAE" w:rsidP="003C19FE"/>
    <w:p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:rsidR="003C19FE" w:rsidRPr="003C19FE" w:rsidRDefault="003C19FE" w:rsidP="003C19FE">
      <w:r w:rsidRPr="003C19FE">
        <w:t>in het kader van de aanbestedingsprocedure en de uitvoering van de opdracht te vertegenwoordigen.</w:t>
      </w:r>
    </w:p>
    <w:p w:rsidR="00FD0FAE" w:rsidRDefault="00FD0FAE" w:rsidP="003C19FE"/>
    <w:p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:rsidR="003C19FE" w:rsidRPr="003C19FE" w:rsidRDefault="003C19FE" w:rsidP="003C19FE">
      <w:r w:rsidRPr="003C19FE">
        <w:t>zoals deze zijn omschreven in de voor de inschrijving relevante stukken.</w:t>
      </w:r>
    </w:p>
    <w:p w:rsidR="00FD0FAE" w:rsidRDefault="00FD0FAE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67491" w:rsidRDefault="00367491" w:rsidP="003C19FE"/>
    <w:p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:rsidR="00220940" w:rsidRDefault="00220940" w:rsidP="003C19FE"/>
    <w:p w:rsidR="003C19FE" w:rsidRPr="003C19FE" w:rsidRDefault="003C19FE" w:rsidP="003C19FE">
      <w:r w:rsidRPr="003C19FE">
        <w:t>De inschrijver(s)</w:t>
      </w:r>
    </w:p>
    <w:p w:rsidR="00367491" w:rsidRDefault="00367491" w:rsidP="003C19FE"/>
    <w:p w:rsidR="00FD0FAE" w:rsidRDefault="003C19FE" w:rsidP="003C19FE">
      <w:r w:rsidRPr="003C19FE">
        <w:t>a. ___________________________________ (naam)</w:t>
      </w:r>
    </w:p>
    <w:p w:rsidR="00367491" w:rsidRDefault="00367491" w:rsidP="003C19FE"/>
    <w:p w:rsidR="003C19FE" w:rsidRDefault="003C19FE" w:rsidP="003C19FE">
      <w:r w:rsidRPr="003C19FE">
        <w:t xml:space="preserve"> ___________________________________ (functie)</w:t>
      </w:r>
    </w:p>
    <w:p w:rsidR="006B77D2" w:rsidRDefault="006B77D2" w:rsidP="006B77D2">
      <w:pPr>
        <w:jc w:val="right"/>
      </w:pPr>
    </w:p>
    <w:p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FD0FAE" w:rsidRDefault="00FD0FAE" w:rsidP="003C19FE"/>
    <w:p w:rsidR="006B77D2" w:rsidRDefault="006B77D2" w:rsidP="003C19FE"/>
    <w:p w:rsidR="00FD0FAE" w:rsidRDefault="003C19FE" w:rsidP="003C19FE">
      <w:r w:rsidRPr="003C19FE">
        <w:t xml:space="preserve">b. ___________________________________ (naam) </w:t>
      </w:r>
    </w:p>
    <w:p w:rsidR="00367491" w:rsidRDefault="00367491" w:rsidP="003C19FE"/>
    <w:p w:rsidR="003C19FE" w:rsidRPr="003C19FE" w:rsidRDefault="003C19FE" w:rsidP="003C19FE">
      <w:r w:rsidRPr="003C19FE">
        <w:t>___________________________________ (functie)</w:t>
      </w:r>
    </w:p>
    <w:p w:rsidR="006B77D2" w:rsidRDefault="006B77D2" w:rsidP="006B77D2">
      <w:pPr>
        <w:jc w:val="right"/>
      </w:pPr>
    </w:p>
    <w:p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:rsidR="006B77D2" w:rsidRDefault="006B77D2" w:rsidP="00847FFD"/>
    <w:sectPr w:rsidR="006B77D2" w:rsidSect="00177A29">
      <w:head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4A4" w:rsidRDefault="006D24A4" w:rsidP="00220940">
      <w:pPr>
        <w:spacing w:line="240" w:lineRule="auto"/>
      </w:pPr>
      <w:r>
        <w:separator/>
      </w:r>
    </w:p>
  </w:endnote>
  <w:endnote w:type="continuationSeparator" w:id="0">
    <w:p w:rsidR="006D24A4" w:rsidRDefault="006D24A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4A4" w:rsidRDefault="006D24A4" w:rsidP="00220940">
      <w:pPr>
        <w:spacing w:line="240" w:lineRule="auto"/>
      </w:pPr>
      <w:r>
        <w:separator/>
      </w:r>
    </w:p>
  </w:footnote>
  <w:footnote w:type="continuationSeparator" w:id="0">
    <w:p w:rsidR="006D24A4" w:rsidRDefault="006D24A4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 xml:space="preserve">Bijlage </w:t>
    </w:r>
    <w:r w:rsidR="003F47C1">
      <w:rPr>
        <w:sz w:val="18"/>
        <w:szCs w:val="18"/>
      </w:rPr>
      <w:t>8</w:t>
    </w:r>
    <w:r>
      <w:rPr>
        <w:sz w:val="18"/>
        <w:szCs w:val="18"/>
      </w:rPr>
      <w:t xml:space="preserve"> - Inschrijvingsbiljet</w:t>
    </w:r>
  </w:p>
  <w:p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4A4"/>
    <w:rsid w:val="000B46D8"/>
    <w:rsid w:val="00177A29"/>
    <w:rsid w:val="00220940"/>
    <w:rsid w:val="002B5524"/>
    <w:rsid w:val="00367491"/>
    <w:rsid w:val="003B3222"/>
    <w:rsid w:val="003C19FE"/>
    <w:rsid w:val="003F47C1"/>
    <w:rsid w:val="00424DED"/>
    <w:rsid w:val="00441305"/>
    <w:rsid w:val="00482A4F"/>
    <w:rsid w:val="00527398"/>
    <w:rsid w:val="005A121C"/>
    <w:rsid w:val="005E312D"/>
    <w:rsid w:val="00632123"/>
    <w:rsid w:val="00664B71"/>
    <w:rsid w:val="006B77D2"/>
    <w:rsid w:val="006C12E3"/>
    <w:rsid w:val="006C583D"/>
    <w:rsid w:val="006D24A4"/>
    <w:rsid w:val="008104C5"/>
    <w:rsid w:val="008402D9"/>
    <w:rsid w:val="00847FFD"/>
    <w:rsid w:val="00853050"/>
    <w:rsid w:val="0086631D"/>
    <w:rsid w:val="009175F9"/>
    <w:rsid w:val="009761CF"/>
    <w:rsid w:val="00981671"/>
    <w:rsid w:val="009A3EB0"/>
    <w:rsid w:val="009B0D92"/>
    <w:rsid w:val="009E1F2D"/>
    <w:rsid w:val="00A03098"/>
    <w:rsid w:val="00A3732E"/>
    <w:rsid w:val="00A53085"/>
    <w:rsid w:val="00A86DE4"/>
    <w:rsid w:val="00BD0C39"/>
    <w:rsid w:val="00BE1DBE"/>
    <w:rsid w:val="00CC39EC"/>
    <w:rsid w:val="00CF1C6D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E3F1D4"/>
  <w15:docId w15:val="{39D90409-DA7D-4771-8456-909A93301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A5E5C-D54E-4B33-B509-F817D73BD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4</TotalTime>
  <Pages>2</Pages>
  <Words>330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Tamara Boekestijn</cp:lastModifiedBy>
  <cp:revision>11</cp:revision>
  <dcterms:created xsi:type="dcterms:W3CDTF">2018-08-07T11:22:00Z</dcterms:created>
  <dcterms:modified xsi:type="dcterms:W3CDTF">2022-07-22T10:59:00Z</dcterms:modified>
</cp:coreProperties>
</file>